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7026165" name="95195db0-2823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173599" name="95195db0-2823-11f1-9a03-23f89eca54d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Dachzimner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377556" name="d69d5e80-2823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169878" name="d69d5e80-2823-11f1-9a03-23f89eca54d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DG-UG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2448322" name="c97619d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399791" name="c97619d0-2824-11f1-9a03-23f89eca54d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5786605" name="4f426b9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401464" name="4f426b90-2825-11f1-9a03-23f89eca54d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3672255" name="dbe4770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01433" name="dbe47700-2825-11f1-9a03-23f89eca54d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0302863" name="f2cc7570-2826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521123" name="f2cc7570-2826-11f1-9a03-23f89eca54d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9722495" name="36766e10-2828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497457" name="36766e10-2828-11f1-9a03-23f89eca54d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2088654" name="72d33640-282d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404670" name="72d33640-282d-11f1-9a03-23f89eca54d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Dachzimner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0705003" name="1ccff34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258277" name="1ccff340-2824-11f1-9a03-23f89eca54d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DG-UG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5482231" name="e1ce187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839245" name="e1ce1870-2824-11f1-9a03-23f89eca54d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837654" name="6964c9f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483491" name="6964c9f0-2825-11f1-9a03-23f89eca54d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1845750" name="f163b32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631014" name="f163b320-2825-11f1-9a03-23f89eca54d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3939118" name="1217c7e0-2827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421672" name="1217c7e0-2827-11f1-9a03-23f89eca54d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3223832" name="40387570-282c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832269" name="40387570-282c-11f1-9a03-23f89eca54d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8527246" name="7c47f3e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686951" name="7c47f3e0-2824-11f1-9a03-23f89eca54d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6106091" name="7e260d4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276335" name="7e260d40-2825-11f1-9a03-23f89eca54d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 / 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409713" name="b581c6a0-2828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807186" name="b581c6a0-2828-11f1-9a03-23f89eca54d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7265602" name="6e10de20-282b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038519" name="6e10de20-282b-11f1-9a03-23f89eca54d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9895362" name="3a7ffa50-2826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808647" name="3a7ffa50-2826-11f1-9a03-23f89eca54d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1591125" name="839e9600-2827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108561" name="839e9600-2827-11f1-9a03-23f89eca54d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Zürichstrasse 17, 8340 Hinwil</w:t>
          </w:r>
        </w:p>
        <w:p>
          <w:pPr>
            <w:spacing w:before="0" w:after="0"/>
          </w:pPr>
          <w:r>
            <w:t>823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